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2B3A" w:rsidRPr="00D51441" w:rsidRDefault="00B85C70" w:rsidP="00D51441">
      <w:pPr>
        <w:jc w:val="center"/>
        <w:rPr>
          <w:b/>
        </w:rPr>
      </w:pPr>
      <w:r w:rsidRPr="00D51441">
        <w:rPr>
          <w:b/>
        </w:rPr>
        <w:t>KESİN TEMİNAT MEKTUBU</w:t>
      </w:r>
    </w:p>
    <w:p w:rsidR="00062B3A" w:rsidRDefault="00B85C70" w:rsidP="00843B17">
      <w:pPr>
        <w:spacing w:after="120" w:line="240" w:lineRule="auto"/>
      </w:pPr>
      <w:r>
        <w:t xml:space="preserve">Seri No: </w:t>
      </w:r>
    </w:p>
    <w:p w:rsidR="00062B3A" w:rsidRDefault="00B85C70" w:rsidP="00843B17">
      <w:pPr>
        <w:spacing w:after="120" w:line="240" w:lineRule="auto"/>
      </w:pPr>
      <w:r>
        <w:t xml:space="preserve">Muhaberat No: </w:t>
      </w:r>
    </w:p>
    <w:p w:rsidR="00062B3A" w:rsidRDefault="00D51441" w:rsidP="00843B17">
      <w:pPr>
        <w:spacing w:after="120" w:line="240" w:lineRule="auto"/>
      </w:pPr>
      <w:proofErr w:type="spellStart"/>
      <w:r>
        <w:t>Tarih</w:t>
      </w:r>
      <w:proofErr w:type="spellEnd"/>
      <w:r>
        <w:t xml:space="preserve">: </w:t>
      </w:r>
    </w:p>
    <w:p w:rsidR="00062B3A" w:rsidRDefault="00062B3A"/>
    <w:p w:rsidR="00062B3A" w:rsidRDefault="00B85C70" w:rsidP="00843B17">
      <w:pPr>
        <w:spacing w:after="120" w:line="240" w:lineRule="auto"/>
      </w:pPr>
      <w:r>
        <w:t>ÇUKUROVA KALKINMA AJANSI</w:t>
      </w:r>
    </w:p>
    <w:p w:rsidR="00B85C70" w:rsidRDefault="00D51441" w:rsidP="00843B17">
      <w:pPr>
        <w:spacing w:after="120" w:line="240" w:lineRule="auto"/>
      </w:pPr>
      <w:proofErr w:type="spellStart"/>
      <w:r>
        <w:t>Döşeme</w:t>
      </w:r>
      <w:proofErr w:type="spellEnd"/>
      <w:r>
        <w:t xml:space="preserve"> </w:t>
      </w:r>
      <w:proofErr w:type="spellStart"/>
      <w:r>
        <w:t>Mahallesi</w:t>
      </w:r>
      <w:proofErr w:type="spellEnd"/>
      <w:r>
        <w:t xml:space="preserve"> </w:t>
      </w:r>
    </w:p>
    <w:p w:rsidR="00D51441" w:rsidRDefault="00D51441" w:rsidP="00843B17">
      <w:pPr>
        <w:spacing w:after="120" w:line="240" w:lineRule="auto"/>
      </w:pPr>
      <w:proofErr w:type="spellStart"/>
      <w:r>
        <w:t>Turhan</w:t>
      </w:r>
      <w:proofErr w:type="spellEnd"/>
      <w:r>
        <w:t xml:space="preserve"> </w:t>
      </w:r>
      <w:proofErr w:type="spellStart"/>
      <w:r>
        <w:t>Cemal</w:t>
      </w:r>
      <w:proofErr w:type="spellEnd"/>
      <w:r>
        <w:t xml:space="preserve"> </w:t>
      </w:r>
      <w:proofErr w:type="spellStart"/>
      <w:r>
        <w:t>Beriker</w:t>
      </w:r>
      <w:proofErr w:type="spellEnd"/>
      <w:r>
        <w:t xml:space="preserve"> </w:t>
      </w:r>
      <w:proofErr w:type="spellStart"/>
      <w:r>
        <w:t>Bulvarı</w:t>
      </w:r>
      <w:proofErr w:type="spellEnd"/>
      <w:r>
        <w:t xml:space="preserve"> No:138/2 01060</w:t>
      </w:r>
    </w:p>
    <w:p w:rsidR="00062B3A" w:rsidRDefault="00D51441" w:rsidP="00843B17">
      <w:pPr>
        <w:spacing w:after="120" w:line="240" w:lineRule="auto"/>
      </w:pPr>
      <w:proofErr w:type="spellStart"/>
      <w:r>
        <w:t>Seyhan</w:t>
      </w:r>
      <w:proofErr w:type="spellEnd"/>
      <w:r>
        <w:t>/ ADANA</w:t>
      </w:r>
    </w:p>
    <w:p w:rsidR="00D51441" w:rsidRDefault="00D51441" w:rsidP="00D51441"/>
    <w:p w:rsidR="00062B3A" w:rsidRDefault="00D51441" w:rsidP="00B85C70">
      <w:pPr>
        <w:jc w:val="both"/>
      </w:pPr>
      <w:r>
        <w:t>……………..</w:t>
      </w:r>
      <w:r w:rsidR="00B85C70">
        <w:t xml:space="preserve"> </w:t>
      </w:r>
      <w:proofErr w:type="spellStart"/>
      <w:r w:rsidR="00B85C70">
        <w:t>adresinde</w:t>
      </w:r>
      <w:proofErr w:type="spellEnd"/>
      <w:r w:rsidR="00B85C70">
        <w:t xml:space="preserve"> </w:t>
      </w:r>
      <w:proofErr w:type="spellStart"/>
      <w:r w:rsidR="00B85C70">
        <w:t>mukim</w:t>
      </w:r>
      <w:proofErr w:type="spellEnd"/>
      <w:r w:rsidR="00B85C70">
        <w:t xml:space="preserve"> </w:t>
      </w:r>
      <w:r>
        <w:t>……………………</w:t>
      </w:r>
      <w:r w:rsidRPr="00D51441">
        <w:rPr>
          <w:highlight w:val="yellow"/>
        </w:rPr>
        <w:t>(</w:t>
      </w:r>
      <w:proofErr w:type="spellStart"/>
      <w:r w:rsidRPr="00D51441">
        <w:rPr>
          <w:highlight w:val="yellow"/>
        </w:rPr>
        <w:t>Yararlanıcı</w:t>
      </w:r>
      <w:proofErr w:type="spellEnd"/>
      <w:r w:rsidRPr="00D51441">
        <w:rPr>
          <w:highlight w:val="yellow"/>
        </w:rPr>
        <w:t xml:space="preserve"> </w:t>
      </w:r>
      <w:proofErr w:type="spellStart"/>
      <w:r w:rsidRPr="00D51441">
        <w:rPr>
          <w:highlight w:val="yellow"/>
        </w:rPr>
        <w:t>Adı</w:t>
      </w:r>
      <w:proofErr w:type="spellEnd"/>
      <w:r w:rsidRPr="00D51441">
        <w:rPr>
          <w:highlight w:val="yellow"/>
        </w:rPr>
        <w:t>)</w:t>
      </w:r>
      <w:r w:rsidR="00B85C70">
        <w:t>’</w:t>
      </w:r>
      <w:proofErr w:type="spellStart"/>
      <w:r w:rsidR="00B85C70">
        <w:t>nin</w:t>
      </w:r>
      <w:proofErr w:type="spellEnd"/>
      <w:r w:rsidR="00B85C70">
        <w:t xml:space="preserve"> </w:t>
      </w:r>
      <w:proofErr w:type="spellStart"/>
      <w:r w:rsidR="00B85C70">
        <w:t>Ajansımızla</w:t>
      </w:r>
      <w:proofErr w:type="spellEnd"/>
      <w:r w:rsidR="00B85C70">
        <w:t xml:space="preserve">, </w:t>
      </w:r>
      <w:proofErr w:type="spellStart"/>
      <w:r>
        <w:t>Sürdürülebilir</w:t>
      </w:r>
      <w:proofErr w:type="spellEnd"/>
      <w:r>
        <w:t xml:space="preserve"> </w:t>
      </w:r>
      <w:proofErr w:type="spellStart"/>
      <w:r>
        <w:t>Büyüme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Yeşil</w:t>
      </w:r>
      <w:proofErr w:type="spellEnd"/>
      <w:r>
        <w:t xml:space="preserve"> </w:t>
      </w:r>
      <w:proofErr w:type="spellStart"/>
      <w:r>
        <w:t>Dönüşüm</w:t>
      </w:r>
      <w:proofErr w:type="spellEnd"/>
      <w:r>
        <w:t xml:space="preserve"> </w:t>
      </w:r>
      <w:proofErr w:type="spellStart"/>
      <w:r>
        <w:t>Hizlandirici</w:t>
      </w:r>
      <w:proofErr w:type="spellEnd"/>
      <w:r>
        <w:t xml:space="preserve"> </w:t>
      </w:r>
      <w:proofErr w:type="spellStart"/>
      <w:r>
        <w:t>Hibe</w:t>
      </w:r>
      <w:proofErr w:type="spellEnd"/>
      <w:r>
        <w:t xml:space="preserve"> </w:t>
      </w:r>
      <w:proofErr w:type="spellStart"/>
      <w:r>
        <w:t>Desteği</w:t>
      </w:r>
      <w:proofErr w:type="spellEnd"/>
      <w:r>
        <w:t xml:space="preserve"> </w:t>
      </w:r>
      <w:proofErr w:type="spellStart"/>
      <w:r w:rsidR="00B85C70">
        <w:t>Kapsamında</w:t>
      </w:r>
      <w:proofErr w:type="spellEnd"/>
      <w:r w:rsidR="00B85C70">
        <w:t xml:space="preserve">, </w:t>
      </w:r>
      <w:r w:rsidRPr="00B85C70">
        <w:rPr>
          <w:highlight w:val="yellow"/>
        </w:rPr>
        <w:t>……………………</w:t>
      </w:r>
      <w:r w:rsidR="00B85C70" w:rsidRPr="00B85C70">
        <w:rPr>
          <w:highlight w:val="yellow"/>
        </w:rPr>
        <w:t>(</w:t>
      </w:r>
      <w:proofErr w:type="spellStart"/>
      <w:r w:rsidR="00B85C70" w:rsidRPr="00B85C70">
        <w:rPr>
          <w:highlight w:val="yellow"/>
        </w:rPr>
        <w:t>Referans</w:t>
      </w:r>
      <w:proofErr w:type="spellEnd"/>
      <w:r w:rsidR="00B85C70" w:rsidRPr="00B85C70">
        <w:rPr>
          <w:highlight w:val="yellow"/>
        </w:rPr>
        <w:t xml:space="preserve"> </w:t>
      </w:r>
      <w:proofErr w:type="spellStart"/>
      <w:r w:rsidR="00B85C70" w:rsidRPr="00B85C70">
        <w:rPr>
          <w:highlight w:val="yellow"/>
        </w:rPr>
        <w:t>numarası</w:t>
      </w:r>
      <w:proofErr w:type="spellEnd"/>
      <w:r w:rsidR="00B85C70" w:rsidRPr="00B85C70">
        <w:rPr>
          <w:highlight w:val="yellow"/>
        </w:rPr>
        <w:t>)</w:t>
      </w:r>
      <w:r w:rsidR="00B85C70">
        <w:t xml:space="preserve"> </w:t>
      </w:r>
      <w:proofErr w:type="spellStart"/>
      <w:r w:rsidR="00B85C70">
        <w:t>referans</w:t>
      </w:r>
      <w:proofErr w:type="spellEnd"/>
      <w:r w:rsidR="00B85C70">
        <w:t xml:space="preserve"> </w:t>
      </w:r>
      <w:proofErr w:type="spellStart"/>
      <w:r w:rsidR="00B85C70">
        <w:t>numaralı</w:t>
      </w:r>
      <w:proofErr w:type="spellEnd"/>
      <w:r w:rsidR="00B85C70">
        <w:t xml:space="preserve"> </w:t>
      </w:r>
      <w:r>
        <w:t>…………………</w:t>
      </w:r>
      <w:r w:rsidR="00B85C70" w:rsidRPr="00B85C70">
        <w:rPr>
          <w:highlight w:val="yellow"/>
        </w:rPr>
        <w:t xml:space="preserve">(Proje </w:t>
      </w:r>
      <w:proofErr w:type="spellStart"/>
      <w:r w:rsidR="00B85C70" w:rsidRPr="00B85C70">
        <w:rPr>
          <w:highlight w:val="yellow"/>
        </w:rPr>
        <w:t>Adı</w:t>
      </w:r>
      <w:proofErr w:type="spellEnd"/>
      <w:r w:rsidR="00B85C70" w:rsidRPr="00B85C70">
        <w:rPr>
          <w:highlight w:val="yellow"/>
        </w:rPr>
        <w:t>)</w:t>
      </w:r>
      <w:r w:rsidR="00B85C70">
        <w:t>’</w:t>
      </w:r>
      <w:proofErr w:type="spellStart"/>
      <w:r w:rsidR="00B85C70">
        <w:t>na</w:t>
      </w:r>
      <w:proofErr w:type="spellEnd"/>
      <w:r w:rsidR="00B85C70">
        <w:t xml:space="preserve"> </w:t>
      </w:r>
      <w:proofErr w:type="spellStart"/>
      <w:r w:rsidR="00B85C70">
        <w:t>yönelik</w:t>
      </w:r>
      <w:proofErr w:type="spellEnd"/>
      <w:r w:rsidR="00B85C70">
        <w:t xml:space="preserve"> </w:t>
      </w:r>
      <w:proofErr w:type="spellStart"/>
      <w:r w:rsidR="00B85C70">
        <w:t>olarak</w:t>
      </w:r>
      <w:proofErr w:type="spellEnd"/>
      <w:r w:rsidR="00B85C70">
        <w:t xml:space="preserve"> </w:t>
      </w:r>
      <w:proofErr w:type="spellStart"/>
      <w:r w:rsidR="00B85C70">
        <w:t>imzalayacağı</w:t>
      </w:r>
      <w:proofErr w:type="spellEnd"/>
      <w:r w:rsidR="00B85C70">
        <w:t xml:space="preserve"> </w:t>
      </w:r>
      <w:proofErr w:type="spellStart"/>
      <w:r w:rsidR="00B85C70">
        <w:t>sözleşme</w:t>
      </w:r>
      <w:proofErr w:type="spellEnd"/>
      <w:r w:rsidR="00B85C70">
        <w:t xml:space="preserve"> ile yükleneceği taahhüt ve </w:t>
      </w:r>
      <w:proofErr w:type="spellStart"/>
      <w:r w:rsidR="00B85C70">
        <w:t>sorumluluklarını</w:t>
      </w:r>
      <w:proofErr w:type="spellEnd"/>
      <w:r w:rsidR="00B85C70">
        <w:t xml:space="preserve"> </w:t>
      </w:r>
      <w:proofErr w:type="spellStart"/>
      <w:r w:rsidR="00B85C70">
        <w:t>teminen</w:t>
      </w:r>
      <w:proofErr w:type="spellEnd"/>
      <w:r w:rsidR="00B85C70">
        <w:t xml:space="preserve"> </w:t>
      </w:r>
      <w:proofErr w:type="spellStart"/>
      <w:r w:rsidR="00B85C70">
        <w:t>Bankamız</w:t>
      </w:r>
      <w:proofErr w:type="spellEnd"/>
      <w:r w:rsidR="00B85C70">
        <w:t xml:space="preserve"> </w:t>
      </w:r>
      <w:proofErr w:type="spellStart"/>
      <w:r w:rsidR="00B85C70">
        <w:t>ile</w:t>
      </w:r>
      <w:proofErr w:type="spellEnd"/>
      <w:r w:rsidR="00B85C70">
        <w:t xml:space="preserve"> </w:t>
      </w:r>
      <w:proofErr w:type="spellStart"/>
      <w:r w:rsidR="00B85C70">
        <w:t>birlikte</w:t>
      </w:r>
      <w:proofErr w:type="spellEnd"/>
      <w:r w:rsidR="00B85C70">
        <w:t xml:space="preserve"> </w:t>
      </w:r>
      <w:proofErr w:type="spellStart"/>
      <w:r w:rsidR="00B85C70">
        <w:t>azami</w:t>
      </w:r>
      <w:proofErr w:type="spellEnd"/>
      <w:r w:rsidR="00B85C70">
        <w:t xml:space="preserve"> </w:t>
      </w:r>
      <w:r>
        <w:t>……………………</w:t>
      </w:r>
      <w:r w:rsidR="00B85C70" w:rsidRPr="00B85C70">
        <w:rPr>
          <w:highlight w:val="yellow"/>
        </w:rPr>
        <w:t>(</w:t>
      </w:r>
      <w:proofErr w:type="spellStart"/>
      <w:r w:rsidR="00B85C70" w:rsidRPr="00B85C70">
        <w:rPr>
          <w:highlight w:val="yellow"/>
        </w:rPr>
        <w:t>Destek</w:t>
      </w:r>
      <w:proofErr w:type="spellEnd"/>
      <w:r w:rsidR="00B85C70" w:rsidRPr="00B85C70">
        <w:rPr>
          <w:highlight w:val="yellow"/>
        </w:rPr>
        <w:t xml:space="preserve"> </w:t>
      </w:r>
      <w:proofErr w:type="spellStart"/>
      <w:r w:rsidR="00B85C70" w:rsidRPr="00B85C70">
        <w:rPr>
          <w:highlight w:val="yellow"/>
        </w:rPr>
        <w:t>tutarının</w:t>
      </w:r>
      <w:proofErr w:type="spellEnd"/>
      <w:r w:rsidR="00B85C70" w:rsidRPr="00B85C70">
        <w:rPr>
          <w:highlight w:val="yellow"/>
        </w:rPr>
        <w:t xml:space="preserve"> %10’u)</w:t>
      </w:r>
      <w:r w:rsidR="00B85C70">
        <w:t xml:space="preserve"> </w:t>
      </w:r>
      <w:proofErr w:type="spellStart"/>
      <w:r w:rsidR="00B85C70">
        <w:t>yazıyla</w:t>
      </w:r>
      <w:proofErr w:type="spellEnd"/>
      <w:r w:rsidR="00B85C70">
        <w:t xml:space="preserve"> (</w:t>
      </w:r>
      <w:r>
        <w:t>……………..</w:t>
      </w:r>
      <w:r w:rsidR="00B85C70">
        <w:t xml:space="preserve">) </w:t>
      </w:r>
      <w:proofErr w:type="gramStart"/>
      <w:r w:rsidR="00B85C70">
        <w:t>TL’sına kadar müteselsil kefil ve müşterek müteselsil borçlu sıfatı</w:t>
      </w:r>
      <w:r w:rsidR="00843B17">
        <w:t>yla kefil ve sorumlu olduğundan</w:t>
      </w:r>
      <w:bookmarkStart w:id="0" w:name="_GoBack"/>
      <w:bookmarkEnd w:id="0"/>
      <w:r w:rsidR="00B85C70">
        <w:t xml:space="preserve"> </w:t>
      </w:r>
      <w:proofErr w:type="spellStart"/>
      <w:r w:rsidR="00B85C70">
        <w:t>adı</w:t>
      </w:r>
      <w:proofErr w:type="spellEnd"/>
      <w:r w:rsidR="00B85C70">
        <w:t xml:space="preserve"> </w:t>
      </w:r>
      <w:proofErr w:type="spellStart"/>
      <w:r w:rsidR="00B85C70">
        <w:t>geçen</w:t>
      </w:r>
      <w:proofErr w:type="spellEnd"/>
      <w:r w:rsidR="00B85C70">
        <w:t xml:space="preserve"> </w:t>
      </w:r>
      <w:proofErr w:type="spellStart"/>
      <w:r w:rsidR="00B85C70">
        <w:t>borçlunun</w:t>
      </w:r>
      <w:proofErr w:type="spellEnd"/>
      <w:r w:rsidR="00B85C70">
        <w:t xml:space="preserve"> </w:t>
      </w:r>
      <w:proofErr w:type="spellStart"/>
      <w:r w:rsidR="00B85C70">
        <w:t>sözleşme</w:t>
      </w:r>
      <w:proofErr w:type="spellEnd"/>
      <w:r w:rsidR="00B85C70">
        <w:t xml:space="preserve"> </w:t>
      </w:r>
      <w:proofErr w:type="spellStart"/>
      <w:r w:rsidR="00B85C70">
        <w:t>hükümlerine</w:t>
      </w:r>
      <w:proofErr w:type="spellEnd"/>
      <w:r w:rsidR="00B85C70">
        <w:t xml:space="preserve"> </w:t>
      </w:r>
      <w:proofErr w:type="spellStart"/>
      <w:r w:rsidR="00B85C70">
        <w:t>aykırı</w:t>
      </w:r>
      <w:proofErr w:type="spellEnd"/>
      <w:r w:rsidR="00B85C70">
        <w:t xml:space="preserve"> </w:t>
      </w:r>
      <w:proofErr w:type="spellStart"/>
      <w:r w:rsidR="00B85C70">
        <w:t>davran</w:t>
      </w:r>
      <w:r>
        <w:t>dığı</w:t>
      </w:r>
      <w:proofErr w:type="spellEnd"/>
      <w:r w:rsidR="00B85C70">
        <w:t>,</w:t>
      </w:r>
      <w:r>
        <w:t xml:space="preserve"> </w:t>
      </w:r>
      <w:proofErr w:type="spellStart"/>
      <w:r>
        <w:t>kısmen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tamamen</w:t>
      </w:r>
      <w:proofErr w:type="spellEnd"/>
      <w:r>
        <w:t xml:space="preserve"> </w:t>
      </w:r>
      <w:proofErr w:type="spellStart"/>
      <w:r>
        <w:t>yükümlülüğünü</w:t>
      </w:r>
      <w:proofErr w:type="spellEnd"/>
      <w:r>
        <w:t xml:space="preserve"> </w:t>
      </w:r>
      <w:proofErr w:type="spellStart"/>
      <w:r>
        <w:t>yerine</w:t>
      </w:r>
      <w:proofErr w:type="spellEnd"/>
      <w:r>
        <w:t xml:space="preserve"> </w:t>
      </w:r>
      <w:proofErr w:type="spellStart"/>
      <w:r>
        <w:t>getirmediği</w:t>
      </w:r>
      <w:proofErr w:type="spellEnd"/>
      <w:r>
        <w:t xml:space="preserve"> </w:t>
      </w:r>
      <w:proofErr w:type="spellStart"/>
      <w:r>
        <w:t>tarafınızdan</w:t>
      </w:r>
      <w:proofErr w:type="spellEnd"/>
      <w:r>
        <w:t xml:space="preserve"> </w:t>
      </w:r>
      <w:proofErr w:type="spellStart"/>
      <w:r>
        <w:t>Bankamıza</w:t>
      </w:r>
      <w:proofErr w:type="spellEnd"/>
      <w:r>
        <w:t xml:space="preserve"> </w:t>
      </w:r>
      <w:r w:rsidR="00B85C70">
        <w:t xml:space="preserve"> </w:t>
      </w:r>
      <w:proofErr w:type="spellStart"/>
      <w:r w:rsidR="00B85C70">
        <w:t>yazılı</w:t>
      </w:r>
      <w:proofErr w:type="spellEnd"/>
      <w:r w:rsidR="00B85C70">
        <w:t xml:space="preserve"> </w:t>
      </w:r>
      <w:proofErr w:type="spellStart"/>
      <w:r w:rsidR="00B85C70">
        <w:t>olarak</w:t>
      </w:r>
      <w:proofErr w:type="spellEnd"/>
      <w:r w:rsidR="00B85C70">
        <w:t xml:space="preserve"> </w:t>
      </w:r>
      <w:proofErr w:type="spellStart"/>
      <w:r w:rsidR="00B85C70">
        <w:t>bildirildiği</w:t>
      </w:r>
      <w:proofErr w:type="spellEnd"/>
      <w:r w:rsidR="00B85C70">
        <w:t xml:space="preserve"> </w:t>
      </w:r>
      <w:proofErr w:type="spellStart"/>
      <w:r w:rsidR="00B85C70">
        <w:t>ta</w:t>
      </w:r>
      <w:r>
        <w:t>ktirde</w:t>
      </w:r>
      <w:proofErr w:type="spellEnd"/>
      <w:r>
        <w:t xml:space="preserve"> </w:t>
      </w:r>
      <w:proofErr w:type="spellStart"/>
      <w:r>
        <w:t>hiçbir</w:t>
      </w:r>
      <w:proofErr w:type="spellEnd"/>
      <w:r>
        <w:t xml:space="preserve"> </w:t>
      </w:r>
      <w:proofErr w:type="spellStart"/>
      <w:r>
        <w:t>yasal</w:t>
      </w:r>
      <w:proofErr w:type="spellEnd"/>
      <w:r>
        <w:t xml:space="preserve"> </w:t>
      </w:r>
      <w:proofErr w:type="spellStart"/>
      <w:r>
        <w:t>yola</w:t>
      </w:r>
      <w:proofErr w:type="spellEnd"/>
      <w:r>
        <w:t xml:space="preserve"> </w:t>
      </w:r>
      <w:proofErr w:type="spellStart"/>
      <w:r>
        <w:t>gidilmesine</w:t>
      </w:r>
      <w:proofErr w:type="spellEnd"/>
      <w:r>
        <w:t xml:space="preserve">, </w:t>
      </w:r>
      <w:proofErr w:type="spellStart"/>
      <w:r>
        <w:t>protesto</w:t>
      </w:r>
      <w:proofErr w:type="spellEnd"/>
      <w:r>
        <w:t xml:space="preserve"> </w:t>
      </w:r>
      <w:proofErr w:type="spellStart"/>
      <w:r>
        <w:t>çekilmesine</w:t>
      </w:r>
      <w:proofErr w:type="spellEnd"/>
      <w:r>
        <w:t xml:space="preserve">, </w:t>
      </w:r>
      <w:proofErr w:type="spellStart"/>
      <w:r>
        <w:t>hüküm</w:t>
      </w:r>
      <w:proofErr w:type="spellEnd"/>
      <w:r>
        <w:t xml:space="preserve"> </w:t>
      </w:r>
      <w:proofErr w:type="spellStart"/>
      <w:r>
        <w:t>alınmasına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borçlunun</w:t>
      </w:r>
      <w:proofErr w:type="spellEnd"/>
      <w:r>
        <w:t xml:space="preserve"> </w:t>
      </w:r>
      <w:proofErr w:type="spellStart"/>
      <w:r>
        <w:t>iznine</w:t>
      </w:r>
      <w:proofErr w:type="spellEnd"/>
      <w:r>
        <w:t xml:space="preserve"> </w:t>
      </w:r>
      <w:proofErr w:type="spellStart"/>
      <w:r>
        <w:t>gerek</w:t>
      </w:r>
      <w:proofErr w:type="spellEnd"/>
      <w:r>
        <w:t xml:space="preserve"> </w:t>
      </w:r>
      <w:proofErr w:type="spellStart"/>
      <w:r>
        <w:t>kalmadan</w:t>
      </w:r>
      <w:proofErr w:type="spellEnd"/>
      <w:r>
        <w:t xml:space="preserve"> </w:t>
      </w:r>
      <w:proofErr w:type="spellStart"/>
      <w:r>
        <w:t>kefalet</w:t>
      </w:r>
      <w:proofErr w:type="spellEnd"/>
      <w:r>
        <w:t xml:space="preserve"> </w:t>
      </w:r>
      <w:proofErr w:type="spellStart"/>
      <w:r>
        <w:t>olunan</w:t>
      </w:r>
      <w:proofErr w:type="spellEnd"/>
      <w:r>
        <w:t xml:space="preserve"> </w:t>
      </w:r>
      <w:proofErr w:type="spellStart"/>
      <w:r>
        <w:t>meblağı</w:t>
      </w:r>
      <w:proofErr w:type="spellEnd"/>
      <w:r>
        <w:t xml:space="preserve"> ilk </w:t>
      </w:r>
      <w:proofErr w:type="spellStart"/>
      <w:r>
        <w:t>yazılı</w:t>
      </w:r>
      <w:proofErr w:type="spellEnd"/>
      <w:r>
        <w:t xml:space="preserve"> </w:t>
      </w:r>
      <w:proofErr w:type="spellStart"/>
      <w:r>
        <w:t>isteminiz</w:t>
      </w:r>
      <w:proofErr w:type="spellEnd"/>
      <w:r>
        <w:t xml:space="preserve"> </w:t>
      </w:r>
      <w:proofErr w:type="spellStart"/>
      <w:r>
        <w:t>üzerine</w:t>
      </w:r>
      <w:proofErr w:type="spellEnd"/>
      <w:r>
        <w:t xml:space="preserve"> </w:t>
      </w:r>
      <w:proofErr w:type="spellStart"/>
      <w:r>
        <w:t>Bankamıza</w:t>
      </w:r>
      <w:proofErr w:type="spellEnd"/>
      <w:r>
        <w:t xml:space="preserve"> </w:t>
      </w:r>
      <w:proofErr w:type="spellStart"/>
      <w:r>
        <w:t>tebliği</w:t>
      </w:r>
      <w:proofErr w:type="spellEnd"/>
      <w:r>
        <w:t xml:space="preserve"> </w:t>
      </w:r>
      <w:proofErr w:type="spellStart"/>
      <w:r>
        <w:t>anından</w:t>
      </w:r>
      <w:proofErr w:type="spellEnd"/>
      <w:r>
        <w:t xml:space="preserve"> </w:t>
      </w:r>
      <w:proofErr w:type="spellStart"/>
      <w:r>
        <w:t>ödeme</w:t>
      </w:r>
      <w:proofErr w:type="spellEnd"/>
      <w:r>
        <w:t xml:space="preserve"> </w:t>
      </w:r>
      <w:proofErr w:type="spellStart"/>
      <w:r w:rsidR="00B85C70">
        <w:t>anına</w:t>
      </w:r>
      <w:proofErr w:type="spellEnd"/>
      <w:r w:rsidR="00B85C70">
        <w:t xml:space="preserve"> kadar geçecek günlere ait yasal faiziyle birlikte ödeyeceğimizi Bankanın imza yetkilisi ve sorumlusu sıfatıyla ve Banka adına ve hesabına taahhüt ve beyan ederiz.</w:t>
      </w:r>
      <w:proofErr w:type="gramEnd"/>
    </w:p>
    <w:p w:rsidR="00062B3A" w:rsidRDefault="00062B3A" w:rsidP="00B85C70">
      <w:pPr>
        <w:jc w:val="both"/>
      </w:pPr>
    </w:p>
    <w:p w:rsidR="00062B3A" w:rsidRDefault="00B85C70" w:rsidP="00B85C70">
      <w:pPr>
        <w:jc w:val="both"/>
      </w:pPr>
      <w:r>
        <w:t xml:space="preserve">İş bu teminat mektubu </w:t>
      </w:r>
      <w:r w:rsidR="00D51441">
        <w:t>………</w:t>
      </w:r>
      <w:proofErr w:type="gramStart"/>
      <w:r w:rsidR="00D51441">
        <w:t>.</w:t>
      </w:r>
      <w:r w:rsidR="00D51441" w:rsidRPr="00D51441">
        <w:rPr>
          <w:highlight w:val="yellow"/>
        </w:rPr>
        <w:t>(</w:t>
      </w:r>
      <w:proofErr w:type="gramEnd"/>
      <w:r w:rsidR="00D51441" w:rsidRPr="00D51441">
        <w:rPr>
          <w:highlight w:val="yellow"/>
        </w:rPr>
        <w:t xml:space="preserve">Proje </w:t>
      </w:r>
      <w:proofErr w:type="spellStart"/>
      <w:r w:rsidR="00D51441" w:rsidRPr="00D51441">
        <w:rPr>
          <w:highlight w:val="yellow"/>
        </w:rPr>
        <w:t>süresi</w:t>
      </w:r>
      <w:proofErr w:type="spellEnd"/>
      <w:r w:rsidR="00D51441" w:rsidRPr="00D51441">
        <w:rPr>
          <w:highlight w:val="yellow"/>
        </w:rPr>
        <w:t xml:space="preserve"> + 3 ay)</w:t>
      </w:r>
      <w:r>
        <w:t xml:space="preserve"> ay </w:t>
      </w:r>
      <w:proofErr w:type="spellStart"/>
      <w:r>
        <w:t>vadelidir</w:t>
      </w:r>
      <w:proofErr w:type="spellEnd"/>
      <w:r>
        <w:t xml:space="preserve">. </w:t>
      </w:r>
      <w:proofErr w:type="spellStart"/>
      <w:r>
        <w:t>Vadenin</w:t>
      </w:r>
      <w:proofErr w:type="spellEnd"/>
      <w:r>
        <w:t xml:space="preserve"> </w:t>
      </w:r>
      <w:proofErr w:type="spellStart"/>
      <w:r>
        <w:t>hitamı</w:t>
      </w:r>
      <w:proofErr w:type="spell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gramStart"/>
      <w:r>
        <w:t>……..</w:t>
      </w:r>
      <w:proofErr w:type="gramEnd"/>
      <w:r>
        <w:t xml:space="preserve"> tarihine kadar Bankamıza yazılı olarak başvurulmaması halinde Bankamız sorumluluğu ve ödeme mükellefiyeti sona erecektir.</w:t>
      </w:r>
    </w:p>
    <w:p w:rsidR="00062B3A" w:rsidRDefault="00062B3A"/>
    <w:p w:rsidR="00062B3A" w:rsidRDefault="00062B3A"/>
    <w:p w:rsidR="00062B3A" w:rsidRDefault="00B85C70">
      <w:r>
        <w:t>Teminat Mektubu Kağıdıdır.</w:t>
      </w:r>
    </w:p>
    <w:p w:rsidR="00062B3A" w:rsidRDefault="00062B3A"/>
    <w:sectPr w:rsidR="00062B3A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7730"/>
    <w:rsid w:val="00034616"/>
    <w:rsid w:val="0006063C"/>
    <w:rsid w:val="00062B3A"/>
    <w:rsid w:val="0015074B"/>
    <w:rsid w:val="0029639D"/>
    <w:rsid w:val="00326F90"/>
    <w:rsid w:val="00843B17"/>
    <w:rsid w:val="00AA1D8D"/>
    <w:rsid w:val="00B47730"/>
    <w:rsid w:val="00B85C70"/>
    <w:rsid w:val="00CB0664"/>
    <w:rsid w:val="00D51441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19B1A1"/>
  <w14:defaultImageDpi w14:val="300"/>
  <w15:docId w15:val="{94E27642-3713-4733-855A-95F019ED6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8BD7833-846F-4698-B753-5FF404F5FF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209</Words>
  <Characters>1197</Characters>
  <Application>Microsoft Office Word</Application>
  <DocSecurity>0</DocSecurity>
  <Lines>9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1404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H. Serdar KAYA</cp:lastModifiedBy>
  <cp:revision>2</cp:revision>
  <dcterms:created xsi:type="dcterms:W3CDTF">2025-12-03T11:17:00Z</dcterms:created>
  <dcterms:modified xsi:type="dcterms:W3CDTF">2025-12-03T11:17:00Z</dcterms:modified>
  <cp:category/>
</cp:coreProperties>
</file>